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7C20" w:rsidRDefault="000C7C20" w:rsidP="000C7C2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p w:rsidR="003D6C78" w:rsidRDefault="003D6C78" w:rsidP="000C7C20">
      <w:pPr>
        <w:autoSpaceDE w:val="0"/>
        <w:autoSpaceDN w:val="0"/>
        <w:spacing w:after="0" w:line="240" w:lineRule="auto"/>
        <w:jc w:val="center"/>
      </w:pPr>
    </w:p>
    <w:tbl>
      <w:tblPr>
        <w:tblW w:w="0" w:type="auto"/>
        <w:tblInd w:w="704" w:type="dxa"/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567"/>
        <w:gridCol w:w="1418"/>
        <w:gridCol w:w="1417"/>
        <w:gridCol w:w="992"/>
        <w:gridCol w:w="1491"/>
      </w:tblGrid>
      <w:tr w:rsidR="000C7C20" w:rsidRPr="00D9768E" w:rsidTr="00865882">
        <w:trPr>
          <w:trHeight w:hRule="exact" w:val="49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 w:right="144"/>
              <w:jc w:val="center"/>
              <w:rPr>
                <w:szCs w:val="20"/>
              </w:rPr>
            </w:pPr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№</w:t>
            </w:r>
            <w:r w:rsidRPr="00865882">
              <w:rPr>
                <w:szCs w:val="20"/>
              </w:rPr>
              <w:br/>
            </w:r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Cs w:val="20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Тема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урока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szCs w:val="20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Количество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 w:right="144"/>
              <w:jc w:val="center"/>
              <w:rPr>
                <w:szCs w:val="20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Дата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865882">
              <w:rPr>
                <w:szCs w:val="20"/>
              </w:rPr>
              <w:br/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изучения</w:t>
            </w:r>
            <w:proofErr w:type="spellEnd"/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 w:right="432"/>
              <w:jc w:val="center"/>
              <w:rPr>
                <w:szCs w:val="20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Виды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 xml:space="preserve">, </w:t>
            </w:r>
            <w:r w:rsidRPr="00865882">
              <w:rPr>
                <w:szCs w:val="20"/>
              </w:rPr>
              <w:br/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формы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865882">
              <w:rPr>
                <w:szCs w:val="20"/>
              </w:rPr>
              <w:br/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Cs w:val="20"/>
              </w:rPr>
              <w:t>контроля</w:t>
            </w:r>
            <w:proofErr w:type="spellEnd"/>
          </w:p>
        </w:tc>
      </w:tr>
      <w:tr w:rsidR="000C7C20" w:rsidRPr="00D9768E" w:rsidTr="00865882">
        <w:trPr>
          <w:trHeight w:hRule="exact" w:val="8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C20" w:rsidRPr="00D9768E" w:rsidRDefault="000C7C20" w:rsidP="000C7C20">
            <w:pPr>
              <w:spacing w:after="0" w:line="240" w:lineRule="auto"/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C20" w:rsidRPr="00D9768E" w:rsidRDefault="000C7C20" w:rsidP="000C7C20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sz w:val="20"/>
                <w:szCs w:val="18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20"/>
                <w:szCs w:val="18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>контрольные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865882" w:rsidRDefault="000C7C20" w:rsidP="00865882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20"/>
                <w:szCs w:val="18"/>
              </w:rPr>
            </w:pPr>
            <w:proofErr w:type="spellStart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>практические</w:t>
            </w:r>
            <w:proofErr w:type="spellEnd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865882">
              <w:rPr>
                <w:rFonts w:ascii="Times New Roman" w:hAnsi="Times New Roman"/>
                <w:b/>
                <w:color w:val="000000"/>
                <w:sz w:val="20"/>
                <w:szCs w:val="18"/>
              </w:rPr>
              <w:t>работы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C20" w:rsidRPr="00D9768E" w:rsidRDefault="000C7C20" w:rsidP="000C7C20">
            <w:pPr>
              <w:spacing w:after="0" w:line="240" w:lineRule="auto"/>
            </w:pPr>
          </w:p>
        </w:tc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C20" w:rsidRPr="00D9768E" w:rsidRDefault="000C7C20" w:rsidP="000C7C20">
            <w:pPr>
              <w:spacing w:after="0" w:line="240" w:lineRule="auto"/>
            </w:pPr>
          </w:p>
        </w:tc>
      </w:tr>
      <w:tr w:rsidR="000C7C20" w:rsidRPr="00D9768E" w:rsidTr="00865882">
        <w:trPr>
          <w:trHeight w:hRule="exact"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06.09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07.09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1 - 5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08.09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9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6 - 9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8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865882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44"/>
              <w:jc w:val="both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65882">
              <w:rPr>
                <w:rFonts w:ascii="Times New Roman" w:hAnsi="Times New Roman"/>
                <w:color w:val="000000"/>
                <w:szCs w:val="20"/>
              </w:rPr>
              <w:t>Письменный</w:t>
            </w:r>
            <w:proofErr w:type="spellEnd"/>
            <w:r w:rsidRPr="00865882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865882">
              <w:rPr>
                <w:sz w:val="20"/>
                <w:szCs w:val="20"/>
              </w:rPr>
              <w:tab/>
            </w:r>
            <w:proofErr w:type="spellStart"/>
            <w:r w:rsidRPr="00865882">
              <w:rPr>
                <w:rFonts w:ascii="Times New Roman" w:hAnsi="Times New Roman"/>
                <w:color w:val="000000"/>
                <w:szCs w:val="20"/>
              </w:rPr>
              <w:t>контроль</w:t>
            </w:r>
            <w:proofErr w:type="spellEnd"/>
            <w:r w:rsidRPr="00865882">
              <w:rPr>
                <w:rFonts w:ascii="Times New Roman" w:hAnsi="Times New Roman"/>
                <w:color w:val="000000"/>
                <w:szCs w:val="20"/>
              </w:rPr>
              <w:t>;</w:t>
            </w:r>
          </w:p>
        </w:tc>
      </w:tr>
      <w:tr w:rsidR="000C7C20" w:rsidRPr="00D9768E" w:rsidTr="00865882">
        <w:trPr>
          <w:trHeight w:hRule="exact"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счёта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5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счёта. Десяток.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20.09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предметов, запись результата цифрами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0C7C20" w:rsidRPr="00D9768E" w:rsidTr="00865882">
        <w:trPr>
          <w:trHeight w:hRule="exact" w:val="6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865882">
            <w:pPr>
              <w:autoSpaceDE w:val="0"/>
              <w:autoSpaceDN w:val="0"/>
              <w:spacing w:after="0" w:line="240" w:lineRule="auto"/>
              <w:jc w:val="both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номер объекта при заданном порядке счёта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0C7C20" w:rsidRPr="00D9768E" w:rsidTr="00865882">
        <w:trPr>
          <w:trHeight w:hRule="exact" w:val="8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865882">
            <w:pPr>
              <w:autoSpaceDE w:val="0"/>
              <w:autoSpaceDN w:val="0"/>
              <w:spacing w:after="0" w:line="240" w:lineRule="auto"/>
              <w:ind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по количеству: больше, меньше, столько же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0C7C20" w:rsidRPr="00D9768E" w:rsidTr="00865882">
        <w:trPr>
          <w:trHeight w:hRule="exact" w:val="9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865882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групп предметов по количеству: больше, меньше, столько же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</w:tr>
      <w:tr w:rsidR="000C7C20" w:rsidRPr="00D9768E" w:rsidTr="00865882">
        <w:trPr>
          <w:trHeight w:hRule="exact" w:val="7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9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28.09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6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29.09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6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30.09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03.10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6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04.10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несколько единиц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05.10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5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несколько единиц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07.10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заданной мерки. Длиннее. Короче.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 по длине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заданной мерки.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 с помощью заданной мерки.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</w:tr>
      <w:tr w:rsidR="000C7C20" w:rsidRPr="00D9768E" w:rsidTr="00865882">
        <w:trPr>
          <w:trHeight w:hRule="exact"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короче, старше— моложе, тяжелее — легче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21.10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865882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865882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</w:t>
            </w:r>
            <w:proofErr w:type="spellStart"/>
            <w:r w:rsidR="000C7C20" w:rsidRPr="00D9768E">
              <w:rPr>
                <w:rFonts w:ascii="Times New Roman" w:hAnsi="Times New Roman"/>
                <w:color w:val="000000"/>
                <w:sz w:val="24"/>
              </w:rPr>
              <w:t>тный</w:t>
            </w:r>
            <w:proofErr w:type="spellEnd"/>
            <w:r w:rsidR="000C7C20"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C7C20"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="000C7C20"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ними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26.10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8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–1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+ 2, □ –2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+ 3, □ –3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31.10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8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+ 4, □ –4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01.11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6"/>
              <w:jc w:val="both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□ + 5, □ + 6, □ + 7, □ + 8, □ + 9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02.11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1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9976" w:type="dxa"/>
              <w:tblInd w:w="6" w:type="dxa"/>
              <w:tblLayout w:type="fixed"/>
              <w:tblLook w:val="00A0" w:firstRow="1" w:lastRow="0" w:firstColumn="1" w:lastColumn="0" w:noHBand="0" w:noVBand="0"/>
            </w:tblPr>
            <w:tblGrid>
              <w:gridCol w:w="3878"/>
              <w:gridCol w:w="1620"/>
              <w:gridCol w:w="1668"/>
              <w:gridCol w:w="1236"/>
              <w:gridCol w:w="1574"/>
            </w:tblGrid>
            <w:tr w:rsidR="00865882" w:rsidRPr="00D9768E" w:rsidTr="002C2A33">
              <w:trPr>
                <w:trHeight w:hRule="exact" w:val="1836"/>
              </w:trPr>
              <w:tc>
                <w:tcPr>
                  <w:tcW w:w="3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65882" w:rsidRPr="00D9768E" w:rsidRDefault="00865882" w:rsidP="000C7C20">
                  <w:pPr>
                    <w:autoSpaceDE w:val="0"/>
                    <w:autoSpaceDN w:val="0"/>
                    <w:spacing w:after="0" w:line="240" w:lineRule="auto"/>
                    <w:ind w:left="72" w:right="576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чисел в пределах 20.</w:t>
                  </w:r>
                </w:p>
                <w:p w:rsidR="00865882" w:rsidRPr="00D9768E" w:rsidRDefault="00865882" w:rsidP="00865882">
                  <w:pPr>
                    <w:autoSpaceDE w:val="0"/>
                    <w:autoSpaceDN w:val="0"/>
                    <w:spacing w:after="0" w:line="240" w:lineRule="auto"/>
                    <w:ind w:left="72" w:right="146"/>
                    <w:jc w:val="both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вида□ + 5, □ + 6, □ + 7, □ + 8, □ + 9. Закрепление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65882" w:rsidRPr="00D9768E" w:rsidRDefault="00865882" w:rsidP="000C7C20">
                  <w:pPr>
                    <w:autoSpaceDE w:val="0"/>
                    <w:autoSpaceDN w:val="0"/>
                    <w:spacing w:after="0" w:line="24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65882" w:rsidRPr="00D9768E" w:rsidRDefault="00865882" w:rsidP="000C7C20">
                  <w:pPr>
                    <w:autoSpaceDE w:val="0"/>
                    <w:autoSpaceDN w:val="0"/>
                    <w:spacing w:after="0" w:line="24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65882" w:rsidRPr="00D9768E" w:rsidRDefault="00865882" w:rsidP="000C7C2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01.11.2022</w:t>
                  </w:r>
                </w:p>
              </w:tc>
              <w:tc>
                <w:tcPr>
                  <w:tcW w:w="1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65882" w:rsidRPr="00D9768E" w:rsidRDefault="00865882" w:rsidP="000C7C20">
                  <w:pPr>
                    <w:autoSpaceDE w:val="0"/>
                    <w:autoSpaceDN w:val="0"/>
                    <w:spacing w:after="0" w:line="240" w:lineRule="auto"/>
                    <w:ind w:left="72" w:right="144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Устный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опрос;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Письменный контроль;</w:t>
                  </w:r>
                </w:p>
              </w:tc>
            </w:tr>
          </w:tbl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03.11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8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вида 6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–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04.11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9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7 –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8 –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9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9 –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10 –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9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50.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4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+ 6, □ + 7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4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+ 8, □ + 9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28.11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11 -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29.11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0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12 -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30.11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13 -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14 -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15 -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2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16 -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с переходом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через десяток вида 17 - □, 18- 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9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08.12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сложения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09.12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вычитания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действий сложения и вычитания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</w:t>
            </w:r>
            <w:r w:rsidR="003D6C78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</w:p>
        </w:tc>
      </w:tr>
      <w:tr w:rsidR="000C7C20" w:rsidRPr="00D9768E" w:rsidTr="00865882">
        <w:trPr>
          <w:trHeight w:hRule="exact"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20.12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7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Неизвестное слагаемое.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22.12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6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одинаковых слагаемых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23.12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C7C20" w:rsidRPr="00D9768E" w:rsidTr="00865882">
        <w:trPr>
          <w:trHeight w:hRule="exact" w:val="7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26.12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Прибавление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нуля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29.1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30.1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09.01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79.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с переходом через десяток.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опрос</w:t>
            </w:r>
          </w:p>
        </w:tc>
      </w:tr>
      <w:tr w:rsidR="000C7C20" w:rsidRPr="00D9768E" w:rsidTr="00865882">
        <w:trPr>
          <w:trHeight w:hRule="exact" w:val="10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Общий приём вычитания с переходом через десяток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переходом через десяток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0C7C20" w:rsidRPr="00D9768E" w:rsidTr="00865882">
        <w:trPr>
          <w:trHeight w:hRule="exact" w:val="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трёх чисел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2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по рисунку,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схематическому рисунку, по записи решения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3D6C78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по рисунку, по схематическому рисунку, по записи решения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данными и искомой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величиной в текстовой задаче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19.01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5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24.01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90.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26.01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8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20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9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22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и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02.01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5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06.02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первого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первого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08.02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7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0C7C20" w:rsidRPr="00D9768E" w:rsidTr="00865882">
        <w:trPr>
          <w:trHeight w:hRule="exact" w:val="17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0C7C20" w:rsidRPr="00D9768E" w:rsidTr="00865882">
        <w:trPr>
          <w:trHeight w:hRule="exact" w:val="1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0C7C20" w:rsidRPr="00D9768E" w:rsidTr="00865882">
        <w:trPr>
          <w:trHeight w:hRule="exact" w:val="14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107.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14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27.02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16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Обнаружение недостающего элемента задачи,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текста задачи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числовыми данными (по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смыслу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задачи, её решению)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слева/справа, сверху/снизу, между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установление 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06.0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отношений.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07.0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объекта и его отражения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08.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0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куба, шара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круга, 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1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прямой, отрезка, точки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треугольника. Изображение геометрических фигур "от руки"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0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0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линейки геометрических фигур: прямой, отрезка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(квадрата), прямой, отрезка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25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123.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помощью линейки;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прямоугольника (квадрата) на клетчатой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бумаге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5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Измерение длины в дециметрах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jc w:val="both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отрезка, измерение длины отрезка в сантиметрах. Сложение и вычитание длин отрезков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23.03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27.03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129.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28.03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29.03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5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линейки. Решение геометрических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Сбор данных об объекте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образцу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или более предметов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135.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предметов по образцу (по заданным признакам)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137.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Группировка объектов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заданному признаку.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установленному признаку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11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18.04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20.04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0C7C20" w:rsidRPr="00D9768E" w:rsidTr="00865882">
        <w:trPr>
          <w:trHeight w:hRule="exact"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(содержащей не более четырёх данных)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24.04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5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25.04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одного-двух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данных в таблицу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2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156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 рисунка, схемы 1—2 числовыми данными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(значениями данных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27.04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вычислениями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28.04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измерением длины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01.0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9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02.05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156" w:right="144" w:hanging="1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03.05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29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04.05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15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20.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05.05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9768E">
              <w:tab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08.05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0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длины: сантиметр,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дециметр.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09.05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Вычитание.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157.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Сложение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 переходом через десяток.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158.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Вычитание с переходом через десяток.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159.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(уменьшение) числа на несколько раз.</w:t>
            </w:r>
          </w:p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161.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0C7C20" w:rsidRPr="00D9768E" w:rsidTr="00865882">
        <w:trPr>
          <w:trHeight w:hRule="exact" w:val="1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130. Геометрические фигуры.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22.05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оп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высказывания. Повторение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23.05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24.05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0C7C20" w:rsidRPr="00D9768E" w:rsidTr="00865882">
        <w:trPr>
          <w:trHeight w:hRule="exact" w:val="808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7C20" w:rsidRPr="00D9768E" w:rsidRDefault="000C7C20" w:rsidP="000C7C20">
            <w:pPr>
              <w:autoSpaceDE w:val="0"/>
              <w:autoSpaceDN w:val="0"/>
              <w:spacing w:after="0" w:line="24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</w:tbl>
    <w:p w:rsidR="000C7C20" w:rsidRDefault="000C7C20" w:rsidP="000C7C20">
      <w:pPr>
        <w:autoSpaceDE w:val="0"/>
        <w:autoSpaceDN w:val="0"/>
        <w:spacing w:after="0" w:line="240" w:lineRule="auto"/>
      </w:pPr>
    </w:p>
    <w:p w:rsidR="000C7C20" w:rsidRDefault="000C7C20" w:rsidP="000C7C20">
      <w:pPr>
        <w:spacing w:after="0" w:line="240" w:lineRule="auto"/>
        <w:sectPr w:rsidR="000C7C20" w:rsidSect="00865882">
          <w:footerReference w:type="default" r:id="rId7"/>
          <w:pgSz w:w="11900" w:h="16840"/>
          <w:pgMar w:top="284" w:right="650" w:bottom="962" w:left="666" w:header="720" w:footer="720" w:gutter="0"/>
          <w:pgNumType w:start="18"/>
          <w:cols w:space="720" w:equalWidth="0">
            <w:col w:w="10584"/>
          </w:cols>
          <w:docGrid w:linePitch="360"/>
        </w:sectPr>
      </w:pPr>
    </w:p>
    <w:p w:rsidR="000C7C20" w:rsidRPr="00586D28" w:rsidRDefault="000C7C20" w:rsidP="000C7C20">
      <w:pPr>
        <w:autoSpaceDE w:val="0"/>
        <w:autoSpaceDN w:val="0"/>
        <w:spacing w:after="0" w:line="240" w:lineRule="auto"/>
        <w:rPr>
          <w:lang w:val="ru-RU"/>
        </w:rPr>
      </w:pPr>
      <w:r w:rsidRPr="00586D28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0C7C20" w:rsidRPr="00586D28" w:rsidRDefault="000C7C20" w:rsidP="000C7C20">
      <w:pPr>
        <w:autoSpaceDE w:val="0"/>
        <w:autoSpaceDN w:val="0"/>
        <w:spacing w:after="0" w:line="240" w:lineRule="auto"/>
        <w:rPr>
          <w:lang w:val="ru-RU"/>
        </w:rPr>
      </w:pPr>
      <w:r w:rsidRPr="00586D28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0C7C20" w:rsidRDefault="000C7C20" w:rsidP="000C7C20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70222A">
        <w:rPr>
          <w:rFonts w:ascii="Times New Roman" w:hAnsi="Times New Roman"/>
          <w:color w:val="000000"/>
          <w:sz w:val="24"/>
          <w:lang w:val="ru-RU"/>
        </w:rPr>
        <w:t>Математика (в 2 частях), 1 класс /Моро М.И., Волкова С.И., Степанова С.В., Акционерное общество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0222A">
        <w:rPr>
          <w:rFonts w:ascii="Times New Roman" w:hAnsi="Times New Roman"/>
          <w:color w:val="000000"/>
          <w:sz w:val="24"/>
          <w:lang w:val="ru-RU"/>
        </w:rPr>
        <w:t>«Издательство «Просвещение»</w:t>
      </w:r>
      <w:r w:rsidRPr="0070222A">
        <w:rPr>
          <w:lang w:val="ru-RU"/>
        </w:rPr>
        <w:br/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rPr>
          <w:lang w:val="ru-RU"/>
        </w:rPr>
      </w:pPr>
      <w:r w:rsidRPr="0070222A">
        <w:rPr>
          <w:rFonts w:ascii="Times New Roman" w:hAnsi="Times New Roman"/>
          <w:color w:val="000000"/>
          <w:sz w:val="24"/>
          <w:lang w:val="ru-RU"/>
        </w:rPr>
        <w:t>Поурочные разработки</w:t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C7C20" w:rsidRPr="00604244" w:rsidRDefault="000C7C20" w:rsidP="000C7C20">
      <w:pPr>
        <w:autoSpaceDE w:val="0"/>
        <w:autoSpaceDN w:val="0"/>
        <w:spacing w:after="0" w:line="240" w:lineRule="auto"/>
        <w:ind w:right="8784"/>
        <w:rPr>
          <w:u w:val="single"/>
          <w:lang w:val="ru-RU"/>
        </w:rPr>
      </w:pPr>
      <w:r>
        <w:rPr>
          <w:rFonts w:ascii="Times New Roman" w:hAnsi="Times New Roman"/>
          <w:color w:val="000000"/>
          <w:sz w:val="24"/>
        </w:rPr>
        <w:t>https</w:t>
      </w:r>
      <w:r w:rsidRPr="0070222A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4"/>
        </w:rPr>
        <w:t>uchi</w:t>
      </w:r>
      <w:proofErr w:type="spellEnd"/>
      <w:r w:rsidRPr="0070222A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</w:rPr>
        <w:t>ru</w:t>
      </w:r>
      <w:proofErr w:type="spellEnd"/>
      <w:r w:rsidRPr="0070222A">
        <w:rPr>
          <w:rFonts w:ascii="Times New Roman" w:hAnsi="Times New Roman"/>
          <w:color w:val="000000"/>
          <w:sz w:val="24"/>
          <w:lang w:val="ru-RU"/>
        </w:rPr>
        <w:t xml:space="preserve">/ </w:t>
      </w:r>
      <w:r w:rsidRPr="0070222A">
        <w:rPr>
          <w:lang w:val="ru-RU"/>
        </w:rPr>
        <w:br/>
      </w:r>
      <w:r w:rsidRPr="00604244">
        <w:rPr>
          <w:rFonts w:ascii="Times New Roman" w:hAnsi="Times New Roman"/>
          <w:color w:val="000000"/>
          <w:sz w:val="24"/>
          <w:u w:val="single"/>
        </w:rPr>
        <w:t>https</w:t>
      </w:r>
      <w:r w:rsidRPr="00604244">
        <w:rPr>
          <w:rFonts w:ascii="Times New Roman" w:hAnsi="Times New Roman"/>
          <w:color w:val="000000"/>
          <w:sz w:val="24"/>
          <w:u w:val="single"/>
          <w:lang w:val="ru-RU"/>
        </w:rPr>
        <w:t>://</w:t>
      </w:r>
      <w:proofErr w:type="spellStart"/>
      <w:r w:rsidRPr="00604244">
        <w:rPr>
          <w:rFonts w:ascii="Times New Roman" w:hAnsi="Times New Roman"/>
          <w:color w:val="000000"/>
          <w:sz w:val="24"/>
          <w:u w:val="single"/>
        </w:rPr>
        <w:t>resh</w:t>
      </w:r>
      <w:proofErr w:type="spellEnd"/>
      <w:r w:rsidRPr="00604244">
        <w:rPr>
          <w:rFonts w:ascii="Times New Roman" w:hAnsi="Times New Roman"/>
          <w:color w:val="000000"/>
          <w:sz w:val="24"/>
          <w:u w:val="single"/>
          <w:lang w:val="ru-RU"/>
        </w:rPr>
        <w:t>.</w:t>
      </w:r>
      <w:proofErr w:type="spellStart"/>
      <w:r w:rsidRPr="00604244">
        <w:rPr>
          <w:rFonts w:ascii="Times New Roman" w:hAnsi="Times New Roman"/>
          <w:color w:val="000000"/>
          <w:sz w:val="24"/>
          <w:u w:val="single"/>
        </w:rPr>
        <w:t>edu</w:t>
      </w:r>
      <w:proofErr w:type="spellEnd"/>
      <w:r w:rsidRPr="00604244">
        <w:rPr>
          <w:rFonts w:ascii="Times New Roman" w:hAnsi="Times New Roman"/>
          <w:color w:val="000000"/>
          <w:sz w:val="24"/>
          <w:u w:val="single"/>
          <w:lang w:val="ru-RU"/>
        </w:rPr>
        <w:t>.</w:t>
      </w:r>
      <w:proofErr w:type="spellStart"/>
      <w:r w:rsidRPr="00604244">
        <w:rPr>
          <w:rFonts w:ascii="Times New Roman" w:hAnsi="Times New Roman"/>
          <w:color w:val="000000"/>
          <w:sz w:val="24"/>
          <w:u w:val="single"/>
        </w:rPr>
        <w:t>ru</w:t>
      </w:r>
      <w:proofErr w:type="spellEnd"/>
      <w:r w:rsidRPr="00604244">
        <w:rPr>
          <w:rFonts w:ascii="Times New Roman" w:hAnsi="Times New Roman"/>
          <w:color w:val="000000"/>
          <w:sz w:val="24"/>
          <w:u w:val="single"/>
          <w:lang w:val="ru-RU"/>
        </w:rPr>
        <w:t>/</w:t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ind w:right="720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 xml:space="preserve">Классная магнитная доска.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 xml:space="preserve">Дидактический материал.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>Компьютер.</w:t>
      </w:r>
    </w:p>
    <w:p w:rsidR="000C7C20" w:rsidRPr="0070222A" w:rsidRDefault="000C7C20" w:rsidP="000C7C20">
      <w:pPr>
        <w:autoSpaceDE w:val="0"/>
        <w:autoSpaceDN w:val="0"/>
        <w:spacing w:after="0" w:line="240" w:lineRule="auto"/>
        <w:ind w:right="72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70222A">
        <w:rPr>
          <w:rFonts w:ascii="Times New Roman" w:hAnsi="Times New Roman"/>
          <w:color w:val="000000"/>
          <w:sz w:val="24"/>
          <w:lang w:val="ru-RU"/>
        </w:rPr>
        <w:t>Измерительные инструменты.</w:t>
      </w:r>
    </w:p>
    <w:p w:rsidR="000C7C20" w:rsidRPr="00586D28" w:rsidRDefault="000C7C20" w:rsidP="000C7C20">
      <w:pPr>
        <w:spacing w:after="0" w:line="240" w:lineRule="auto"/>
        <w:rPr>
          <w:lang w:val="ru-RU"/>
        </w:rPr>
      </w:pPr>
    </w:p>
    <w:p w:rsidR="00F57AC0" w:rsidRPr="000C7C20" w:rsidRDefault="00F57AC0" w:rsidP="000C7C20">
      <w:pPr>
        <w:spacing w:after="0" w:line="240" w:lineRule="auto"/>
        <w:rPr>
          <w:lang w:val="ru-RU"/>
        </w:rPr>
      </w:pPr>
    </w:p>
    <w:sectPr w:rsidR="00F57AC0" w:rsidRPr="000C7C20" w:rsidSect="00034616">
      <w:pgSz w:w="11900" w:h="16840"/>
      <w:pgMar w:top="1440" w:right="1440" w:bottom="1440" w:left="1440" w:header="720" w:footer="720" w:gutter="0"/>
      <w:cols w:space="720" w:equalWidth="0">
        <w:col w:w="1058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B55B0" w:rsidRDefault="001B55B0" w:rsidP="00865882">
      <w:pPr>
        <w:spacing w:after="0" w:line="240" w:lineRule="auto"/>
      </w:pPr>
      <w:r>
        <w:separator/>
      </w:r>
    </w:p>
  </w:endnote>
  <w:endnote w:type="continuationSeparator" w:id="0">
    <w:p w:rsidR="001B55B0" w:rsidRDefault="001B55B0" w:rsidP="0086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601947"/>
      <w:docPartObj>
        <w:docPartGallery w:val="Page Numbers (Bottom of Page)"/>
        <w:docPartUnique/>
      </w:docPartObj>
    </w:sdtPr>
    <w:sdtContent>
      <w:p w:rsidR="00865882" w:rsidRDefault="008658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865882" w:rsidRDefault="008658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B55B0" w:rsidRDefault="001B55B0" w:rsidP="00865882">
      <w:pPr>
        <w:spacing w:after="0" w:line="240" w:lineRule="auto"/>
      </w:pPr>
      <w:r>
        <w:separator/>
      </w:r>
    </w:p>
  </w:footnote>
  <w:footnote w:type="continuationSeparator" w:id="0">
    <w:p w:rsidR="001B55B0" w:rsidRDefault="001B55B0" w:rsidP="00865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9528239">
    <w:abstractNumId w:val="8"/>
  </w:num>
  <w:num w:numId="2" w16cid:durableId="1222868348">
    <w:abstractNumId w:val="6"/>
  </w:num>
  <w:num w:numId="3" w16cid:durableId="1168592833">
    <w:abstractNumId w:val="5"/>
  </w:num>
  <w:num w:numId="4" w16cid:durableId="1445268488">
    <w:abstractNumId w:val="7"/>
  </w:num>
  <w:num w:numId="5" w16cid:durableId="803349012">
    <w:abstractNumId w:val="3"/>
  </w:num>
  <w:num w:numId="6" w16cid:durableId="232861764">
    <w:abstractNumId w:val="2"/>
  </w:num>
  <w:num w:numId="7" w16cid:durableId="1763990979">
    <w:abstractNumId w:val="4"/>
  </w:num>
  <w:num w:numId="8" w16cid:durableId="1514494134">
    <w:abstractNumId w:val="1"/>
  </w:num>
  <w:num w:numId="9" w16cid:durableId="189758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20"/>
    <w:rsid w:val="000C7C20"/>
    <w:rsid w:val="001B55B0"/>
    <w:rsid w:val="00321F9B"/>
    <w:rsid w:val="00325B68"/>
    <w:rsid w:val="003D6C78"/>
    <w:rsid w:val="0053628E"/>
    <w:rsid w:val="00865882"/>
    <w:rsid w:val="00872342"/>
    <w:rsid w:val="00A9640B"/>
    <w:rsid w:val="00F5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C270"/>
  <w15:chartTrackingRefBased/>
  <w15:docId w15:val="{C5E8BEAE-BCC9-4DDB-9B3B-B045CB60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C20"/>
    <w:pPr>
      <w:spacing w:after="200" w:line="276" w:lineRule="auto"/>
    </w:pPr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0C7C20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C7C20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C7C20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rsid w:val="000C7C20"/>
    <w:pPr>
      <w:keepNext/>
      <w:keepLines/>
      <w:spacing w:before="200" w:after="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0C7C20"/>
    <w:pPr>
      <w:keepNext/>
      <w:keepLines/>
      <w:spacing w:before="200" w:after="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0C7C20"/>
    <w:pPr>
      <w:keepNext/>
      <w:keepLines/>
      <w:spacing w:before="200" w:after="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0C7C20"/>
    <w:pPr>
      <w:keepNext/>
      <w:keepLines/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C7C20"/>
    <w:pPr>
      <w:keepNext/>
      <w:keepLines/>
      <w:spacing w:before="200" w:after="0"/>
      <w:outlineLvl w:val="7"/>
    </w:pPr>
    <w:rPr>
      <w:rFonts w:ascii="Calibri Light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C7C20"/>
    <w:pPr>
      <w:keepNext/>
      <w:keepLines/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7C20"/>
    <w:rPr>
      <w:rFonts w:ascii="Calibri Light" w:eastAsia="Times New Roman" w:hAnsi="Calibri Light"/>
      <w:b/>
      <w:bCs/>
      <w:color w:val="2E74B5"/>
      <w:kern w:val="0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9"/>
    <w:rsid w:val="000C7C20"/>
    <w:rPr>
      <w:rFonts w:ascii="Calibri Light" w:eastAsia="Times New Roman" w:hAnsi="Calibri Light"/>
      <w:b/>
      <w:bCs/>
      <w:color w:val="5B9BD5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9"/>
    <w:rsid w:val="000C7C20"/>
    <w:rPr>
      <w:rFonts w:ascii="Calibri Light" w:eastAsia="Times New Roman" w:hAnsi="Calibri Light"/>
      <w:b/>
      <w:bCs/>
      <w:color w:val="5B9BD5"/>
      <w:kern w:val="0"/>
      <w:sz w:val="22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9"/>
    <w:rsid w:val="000C7C20"/>
    <w:rPr>
      <w:rFonts w:ascii="Calibri Light" w:eastAsia="Times New Roman" w:hAnsi="Calibri Light"/>
      <w:b/>
      <w:bCs/>
      <w:i/>
      <w:iCs/>
      <w:color w:val="5B9BD5"/>
      <w:kern w:val="0"/>
      <w:sz w:val="22"/>
      <w:lang w:val="en-US"/>
      <w14:ligatures w14:val="none"/>
    </w:rPr>
  </w:style>
  <w:style w:type="character" w:customStyle="1" w:styleId="50">
    <w:name w:val="Заголовок 5 Знак"/>
    <w:basedOn w:val="a0"/>
    <w:link w:val="5"/>
    <w:uiPriority w:val="99"/>
    <w:rsid w:val="000C7C20"/>
    <w:rPr>
      <w:rFonts w:ascii="Calibri Light" w:eastAsia="Times New Roman" w:hAnsi="Calibri Light"/>
      <w:color w:val="1F4D78"/>
      <w:kern w:val="0"/>
      <w:sz w:val="22"/>
      <w:lang w:val="en-US"/>
      <w14:ligatures w14:val="none"/>
    </w:rPr>
  </w:style>
  <w:style w:type="character" w:customStyle="1" w:styleId="60">
    <w:name w:val="Заголовок 6 Знак"/>
    <w:basedOn w:val="a0"/>
    <w:link w:val="6"/>
    <w:uiPriority w:val="99"/>
    <w:rsid w:val="000C7C20"/>
    <w:rPr>
      <w:rFonts w:ascii="Calibri Light" w:eastAsia="Times New Roman" w:hAnsi="Calibri Light"/>
      <w:i/>
      <w:iCs/>
      <w:color w:val="1F4D78"/>
      <w:kern w:val="0"/>
      <w:sz w:val="22"/>
      <w:lang w:val="en-US"/>
      <w14:ligatures w14:val="none"/>
    </w:rPr>
  </w:style>
  <w:style w:type="character" w:customStyle="1" w:styleId="70">
    <w:name w:val="Заголовок 7 Знак"/>
    <w:basedOn w:val="a0"/>
    <w:link w:val="7"/>
    <w:uiPriority w:val="99"/>
    <w:rsid w:val="000C7C20"/>
    <w:rPr>
      <w:rFonts w:ascii="Calibri Light" w:eastAsia="Times New Roman" w:hAnsi="Calibri Light"/>
      <w:i/>
      <w:iCs/>
      <w:color w:val="404040"/>
      <w:kern w:val="0"/>
      <w:sz w:val="22"/>
      <w:lang w:val="en-US"/>
      <w14:ligatures w14:val="none"/>
    </w:rPr>
  </w:style>
  <w:style w:type="character" w:customStyle="1" w:styleId="80">
    <w:name w:val="Заголовок 8 Знак"/>
    <w:basedOn w:val="a0"/>
    <w:link w:val="8"/>
    <w:uiPriority w:val="99"/>
    <w:rsid w:val="000C7C20"/>
    <w:rPr>
      <w:rFonts w:ascii="Calibri Light" w:eastAsia="Times New Roman" w:hAnsi="Calibri Light"/>
      <w:color w:val="5B9BD5"/>
      <w:kern w:val="0"/>
      <w:sz w:val="20"/>
      <w:szCs w:val="20"/>
      <w:lang w:val="en-US"/>
      <w14:ligatures w14:val="none"/>
    </w:rPr>
  </w:style>
  <w:style w:type="character" w:customStyle="1" w:styleId="90">
    <w:name w:val="Заголовок 9 Знак"/>
    <w:basedOn w:val="a0"/>
    <w:link w:val="9"/>
    <w:uiPriority w:val="99"/>
    <w:rsid w:val="000C7C20"/>
    <w:rPr>
      <w:rFonts w:ascii="Calibri Light" w:eastAsia="Times New Roman" w:hAnsi="Calibri Light"/>
      <w:i/>
      <w:iCs/>
      <w:color w:val="404040"/>
      <w:kern w:val="0"/>
      <w:sz w:val="20"/>
      <w:szCs w:val="20"/>
      <w:lang w:val="en-US"/>
      <w14:ligatures w14:val="none"/>
    </w:rPr>
  </w:style>
  <w:style w:type="paragraph" w:styleId="a3">
    <w:name w:val="header"/>
    <w:basedOn w:val="a"/>
    <w:link w:val="a4"/>
    <w:uiPriority w:val="99"/>
    <w:rsid w:val="000C7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C20"/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a5">
    <w:name w:val="footer"/>
    <w:basedOn w:val="a"/>
    <w:link w:val="a6"/>
    <w:uiPriority w:val="99"/>
    <w:rsid w:val="000C7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C20"/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a7">
    <w:name w:val="No Spacing"/>
    <w:uiPriority w:val="99"/>
    <w:qFormat/>
    <w:rsid w:val="000C7C20"/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a8">
    <w:name w:val="Title"/>
    <w:basedOn w:val="a"/>
    <w:next w:val="a"/>
    <w:link w:val="a9"/>
    <w:uiPriority w:val="99"/>
    <w:qFormat/>
    <w:rsid w:val="000C7C20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rsid w:val="000C7C20"/>
    <w:rPr>
      <w:rFonts w:ascii="Calibri Light" w:eastAsia="Times New Roman" w:hAnsi="Calibri Light"/>
      <w:color w:val="323E4F"/>
      <w:spacing w:val="5"/>
      <w:kern w:val="28"/>
      <w:sz w:val="52"/>
      <w:szCs w:val="52"/>
      <w:lang w:val="en-US"/>
      <w14:ligatures w14:val="none"/>
    </w:rPr>
  </w:style>
  <w:style w:type="paragraph" w:styleId="aa">
    <w:name w:val="Subtitle"/>
    <w:basedOn w:val="a"/>
    <w:next w:val="a"/>
    <w:link w:val="ab"/>
    <w:uiPriority w:val="99"/>
    <w:qFormat/>
    <w:rsid w:val="000C7C20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0C7C20"/>
    <w:rPr>
      <w:rFonts w:ascii="Calibri Light" w:eastAsia="Times New Roman" w:hAnsi="Calibri Light"/>
      <w:i/>
      <w:iCs/>
      <w:color w:val="5B9BD5"/>
      <w:spacing w:val="15"/>
      <w:kern w:val="0"/>
      <w:sz w:val="24"/>
      <w:szCs w:val="24"/>
      <w:lang w:val="en-US"/>
      <w14:ligatures w14:val="none"/>
    </w:rPr>
  </w:style>
  <w:style w:type="paragraph" w:styleId="ac">
    <w:name w:val="List Paragraph"/>
    <w:basedOn w:val="a"/>
    <w:link w:val="ad"/>
    <w:uiPriority w:val="34"/>
    <w:qFormat/>
    <w:rsid w:val="000C7C20"/>
    <w:pPr>
      <w:ind w:left="720"/>
      <w:contextualSpacing/>
    </w:pPr>
  </w:style>
  <w:style w:type="paragraph" w:styleId="ae">
    <w:name w:val="Body Text"/>
    <w:basedOn w:val="a"/>
    <w:link w:val="af"/>
    <w:uiPriority w:val="99"/>
    <w:rsid w:val="000C7C2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0C7C20"/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21">
    <w:name w:val="Body Text 2"/>
    <w:basedOn w:val="a"/>
    <w:link w:val="22"/>
    <w:uiPriority w:val="99"/>
    <w:rsid w:val="000C7C2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C7C20"/>
    <w:rPr>
      <w:rFonts w:ascii="Calibri" w:eastAsia="Times New Roman" w:hAnsi="Calibri"/>
      <w:kern w:val="0"/>
      <w:sz w:val="22"/>
      <w:lang w:val="en-US"/>
      <w14:ligatures w14:val="none"/>
    </w:rPr>
  </w:style>
  <w:style w:type="paragraph" w:styleId="31">
    <w:name w:val="Body Text 3"/>
    <w:basedOn w:val="a"/>
    <w:link w:val="32"/>
    <w:uiPriority w:val="99"/>
    <w:rsid w:val="000C7C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C7C20"/>
    <w:rPr>
      <w:rFonts w:ascii="Calibri" w:eastAsia="Times New Roman" w:hAnsi="Calibri"/>
      <w:kern w:val="0"/>
      <w:sz w:val="16"/>
      <w:szCs w:val="16"/>
      <w:lang w:val="en-US"/>
      <w14:ligatures w14:val="none"/>
    </w:rPr>
  </w:style>
  <w:style w:type="paragraph" w:styleId="af0">
    <w:name w:val="List"/>
    <w:basedOn w:val="a"/>
    <w:uiPriority w:val="99"/>
    <w:rsid w:val="000C7C20"/>
    <w:pPr>
      <w:ind w:left="360" w:hanging="360"/>
      <w:contextualSpacing/>
    </w:pPr>
  </w:style>
  <w:style w:type="paragraph" w:styleId="23">
    <w:name w:val="List 2"/>
    <w:basedOn w:val="a"/>
    <w:uiPriority w:val="99"/>
    <w:rsid w:val="000C7C20"/>
    <w:pPr>
      <w:ind w:left="720" w:hanging="360"/>
      <w:contextualSpacing/>
    </w:pPr>
  </w:style>
  <w:style w:type="paragraph" w:styleId="33">
    <w:name w:val="List 3"/>
    <w:basedOn w:val="a"/>
    <w:uiPriority w:val="99"/>
    <w:rsid w:val="000C7C20"/>
    <w:pPr>
      <w:ind w:left="1080" w:hanging="360"/>
      <w:contextualSpacing/>
    </w:pPr>
  </w:style>
  <w:style w:type="paragraph" w:styleId="af1">
    <w:name w:val="List Bullet"/>
    <w:basedOn w:val="a"/>
    <w:uiPriority w:val="99"/>
    <w:rsid w:val="000C7C20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"/>
    <w:uiPriority w:val="99"/>
    <w:rsid w:val="000C7C20"/>
    <w:pPr>
      <w:tabs>
        <w:tab w:val="num" w:pos="720"/>
      </w:tabs>
      <w:ind w:left="720" w:hanging="360"/>
      <w:contextualSpacing/>
    </w:pPr>
  </w:style>
  <w:style w:type="paragraph" w:styleId="34">
    <w:name w:val="List Bullet 3"/>
    <w:basedOn w:val="a"/>
    <w:uiPriority w:val="99"/>
    <w:rsid w:val="000C7C20"/>
    <w:pPr>
      <w:tabs>
        <w:tab w:val="num" w:pos="1080"/>
      </w:tabs>
      <w:ind w:left="1080" w:hanging="360"/>
      <w:contextualSpacing/>
    </w:pPr>
  </w:style>
  <w:style w:type="paragraph" w:styleId="af2">
    <w:name w:val="List Number"/>
    <w:basedOn w:val="a"/>
    <w:uiPriority w:val="99"/>
    <w:rsid w:val="000C7C20"/>
    <w:pPr>
      <w:tabs>
        <w:tab w:val="num" w:pos="360"/>
      </w:tabs>
      <w:ind w:left="360" w:hanging="360"/>
      <w:contextualSpacing/>
    </w:pPr>
  </w:style>
  <w:style w:type="paragraph" w:styleId="25">
    <w:name w:val="List Number 2"/>
    <w:basedOn w:val="a"/>
    <w:uiPriority w:val="99"/>
    <w:rsid w:val="000C7C20"/>
    <w:pPr>
      <w:tabs>
        <w:tab w:val="num" w:pos="720"/>
      </w:tabs>
      <w:ind w:left="720" w:hanging="360"/>
      <w:contextualSpacing/>
    </w:pPr>
  </w:style>
  <w:style w:type="paragraph" w:styleId="35">
    <w:name w:val="List Number 3"/>
    <w:basedOn w:val="a"/>
    <w:uiPriority w:val="99"/>
    <w:rsid w:val="000C7C20"/>
    <w:pPr>
      <w:tabs>
        <w:tab w:val="num" w:pos="1080"/>
      </w:tabs>
      <w:ind w:left="1080" w:hanging="360"/>
      <w:contextualSpacing/>
    </w:pPr>
  </w:style>
  <w:style w:type="paragraph" w:styleId="af3">
    <w:name w:val="List Continue"/>
    <w:basedOn w:val="a"/>
    <w:uiPriority w:val="99"/>
    <w:rsid w:val="000C7C20"/>
    <w:pPr>
      <w:spacing w:after="120"/>
      <w:ind w:left="360"/>
      <w:contextualSpacing/>
    </w:pPr>
  </w:style>
  <w:style w:type="paragraph" w:styleId="26">
    <w:name w:val="List Continue 2"/>
    <w:basedOn w:val="a"/>
    <w:uiPriority w:val="99"/>
    <w:rsid w:val="000C7C20"/>
    <w:pPr>
      <w:spacing w:after="120"/>
      <w:ind w:left="720"/>
      <w:contextualSpacing/>
    </w:pPr>
  </w:style>
  <w:style w:type="paragraph" w:styleId="36">
    <w:name w:val="List Continue 3"/>
    <w:basedOn w:val="a"/>
    <w:uiPriority w:val="99"/>
    <w:rsid w:val="000C7C20"/>
    <w:pPr>
      <w:spacing w:after="120"/>
      <w:ind w:left="1080"/>
      <w:contextualSpacing/>
    </w:pPr>
  </w:style>
  <w:style w:type="paragraph" w:styleId="af4">
    <w:name w:val="macro"/>
    <w:link w:val="af5"/>
    <w:uiPriority w:val="99"/>
    <w:rsid w:val="000C7C2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/>
      <w:kern w:val="0"/>
      <w:sz w:val="20"/>
      <w:szCs w:val="20"/>
      <w:lang w:val="en-US"/>
      <w14:ligatures w14:val="none"/>
    </w:rPr>
  </w:style>
  <w:style w:type="character" w:customStyle="1" w:styleId="af5">
    <w:name w:val="Текст макроса Знак"/>
    <w:basedOn w:val="a0"/>
    <w:link w:val="af4"/>
    <w:uiPriority w:val="99"/>
    <w:rsid w:val="000C7C20"/>
    <w:rPr>
      <w:rFonts w:ascii="Courier" w:eastAsia="Times New Roman" w:hAnsi="Courier"/>
      <w:kern w:val="0"/>
      <w:sz w:val="20"/>
      <w:szCs w:val="20"/>
      <w:lang w:val="en-US"/>
      <w14:ligatures w14:val="none"/>
    </w:rPr>
  </w:style>
  <w:style w:type="paragraph" w:styleId="27">
    <w:name w:val="Quote"/>
    <w:basedOn w:val="a"/>
    <w:next w:val="a"/>
    <w:link w:val="28"/>
    <w:uiPriority w:val="99"/>
    <w:qFormat/>
    <w:rsid w:val="000C7C20"/>
    <w:rPr>
      <w:i/>
      <w:iCs/>
      <w:color w:val="000000"/>
    </w:rPr>
  </w:style>
  <w:style w:type="character" w:customStyle="1" w:styleId="28">
    <w:name w:val="Цитата 2 Знак"/>
    <w:basedOn w:val="a0"/>
    <w:link w:val="27"/>
    <w:uiPriority w:val="99"/>
    <w:rsid w:val="000C7C20"/>
    <w:rPr>
      <w:rFonts w:ascii="Calibri" w:eastAsia="Times New Roman" w:hAnsi="Calibri"/>
      <w:i/>
      <w:iCs/>
      <w:color w:val="000000"/>
      <w:kern w:val="0"/>
      <w:sz w:val="22"/>
      <w:lang w:val="en-US"/>
      <w14:ligatures w14:val="none"/>
    </w:rPr>
  </w:style>
  <w:style w:type="paragraph" w:styleId="af6">
    <w:name w:val="caption"/>
    <w:basedOn w:val="a"/>
    <w:next w:val="a"/>
    <w:uiPriority w:val="99"/>
    <w:qFormat/>
    <w:rsid w:val="000C7C20"/>
    <w:pPr>
      <w:spacing w:line="240" w:lineRule="auto"/>
    </w:pPr>
    <w:rPr>
      <w:b/>
      <w:bCs/>
      <w:color w:val="5B9BD5"/>
      <w:sz w:val="18"/>
      <w:szCs w:val="18"/>
    </w:rPr>
  </w:style>
  <w:style w:type="character" w:styleId="af7">
    <w:name w:val="Strong"/>
    <w:basedOn w:val="a0"/>
    <w:uiPriority w:val="99"/>
    <w:qFormat/>
    <w:rsid w:val="000C7C20"/>
    <w:rPr>
      <w:rFonts w:cs="Times New Roman"/>
      <w:b/>
      <w:bCs/>
    </w:rPr>
  </w:style>
  <w:style w:type="character" w:styleId="af8">
    <w:name w:val="Emphasis"/>
    <w:basedOn w:val="a0"/>
    <w:uiPriority w:val="99"/>
    <w:qFormat/>
    <w:rsid w:val="000C7C20"/>
    <w:rPr>
      <w:rFonts w:cs="Times New Roman"/>
      <w:i/>
      <w:iCs/>
    </w:rPr>
  </w:style>
  <w:style w:type="paragraph" w:styleId="af9">
    <w:name w:val="Intense Quote"/>
    <w:basedOn w:val="a"/>
    <w:next w:val="a"/>
    <w:link w:val="afa"/>
    <w:uiPriority w:val="99"/>
    <w:qFormat/>
    <w:rsid w:val="000C7C20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fa">
    <w:name w:val="Выделенная цитата Знак"/>
    <w:basedOn w:val="a0"/>
    <w:link w:val="af9"/>
    <w:uiPriority w:val="99"/>
    <w:rsid w:val="000C7C20"/>
    <w:rPr>
      <w:rFonts w:ascii="Calibri" w:eastAsia="Times New Roman" w:hAnsi="Calibri"/>
      <w:b/>
      <w:bCs/>
      <w:i/>
      <w:iCs/>
      <w:color w:val="5B9BD5"/>
      <w:kern w:val="0"/>
      <w:sz w:val="22"/>
      <w:lang w:val="en-US"/>
      <w14:ligatures w14:val="none"/>
    </w:rPr>
  </w:style>
  <w:style w:type="character" w:styleId="afb">
    <w:name w:val="Subtle Emphasis"/>
    <w:basedOn w:val="a0"/>
    <w:uiPriority w:val="99"/>
    <w:qFormat/>
    <w:rsid w:val="000C7C20"/>
    <w:rPr>
      <w:rFonts w:cs="Times New Roman"/>
      <w:i/>
      <w:iCs/>
      <w:color w:val="808080"/>
    </w:rPr>
  </w:style>
  <w:style w:type="character" w:styleId="afc">
    <w:name w:val="Intense Emphasis"/>
    <w:basedOn w:val="a0"/>
    <w:uiPriority w:val="99"/>
    <w:qFormat/>
    <w:rsid w:val="000C7C20"/>
    <w:rPr>
      <w:rFonts w:cs="Times New Roman"/>
      <w:b/>
      <w:bCs/>
      <w:i/>
      <w:iCs/>
      <w:color w:val="5B9BD5"/>
    </w:rPr>
  </w:style>
  <w:style w:type="character" w:styleId="afd">
    <w:name w:val="Subtle Reference"/>
    <w:basedOn w:val="a0"/>
    <w:uiPriority w:val="99"/>
    <w:qFormat/>
    <w:rsid w:val="000C7C20"/>
    <w:rPr>
      <w:rFonts w:cs="Times New Roman"/>
      <w:smallCaps/>
      <w:color w:val="ED7D31"/>
      <w:u w:val="single"/>
    </w:rPr>
  </w:style>
  <w:style w:type="character" w:styleId="afe">
    <w:name w:val="Intense Reference"/>
    <w:basedOn w:val="a0"/>
    <w:uiPriority w:val="99"/>
    <w:qFormat/>
    <w:rsid w:val="000C7C20"/>
    <w:rPr>
      <w:rFonts w:cs="Times New Roman"/>
      <w:b/>
      <w:bCs/>
      <w:smallCaps/>
      <w:color w:val="ED7D31"/>
      <w:spacing w:val="5"/>
      <w:u w:val="single"/>
    </w:rPr>
  </w:style>
  <w:style w:type="character" w:styleId="aff">
    <w:name w:val="Book Title"/>
    <w:basedOn w:val="a0"/>
    <w:uiPriority w:val="99"/>
    <w:qFormat/>
    <w:rsid w:val="000C7C20"/>
    <w:rPr>
      <w:rFonts w:cs="Times New Roman"/>
      <w:b/>
      <w:bCs/>
      <w:smallCaps/>
      <w:spacing w:val="5"/>
    </w:rPr>
  </w:style>
  <w:style w:type="paragraph" w:styleId="aff0">
    <w:name w:val="TOC Heading"/>
    <w:basedOn w:val="1"/>
    <w:next w:val="a"/>
    <w:uiPriority w:val="99"/>
    <w:qFormat/>
    <w:rsid w:val="000C7C20"/>
    <w:pPr>
      <w:outlineLvl w:val="9"/>
    </w:pPr>
  </w:style>
  <w:style w:type="table" w:styleId="aff1">
    <w:name w:val="Table Grid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99"/>
    <w:rsid w:val="000C7C20"/>
    <w:rPr>
      <w:rFonts w:ascii="Calibri" w:eastAsia="Times New Roman" w:hAnsi="Calibri"/>
      <w:color w:val="2E74B5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2">
    <w:name w:val="Light Shading Accent 2"/>
    <w:basedOn w:val="a1"/>
    <w:uiPriority w:val="99"/>
    <w:rsid w:val="000C7C20"/>
    <w:rPr>
      <w:rFonts w:ascii="Calibri" w:eastAsia="Times New Roman" w:hAnsi="Calibri"/>
      <w:color w:val="C45911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0C7C20"/>
    <w:rPr>
      <w:rFonts w:ascii="Calibri" w:eastAsia="Times New Roman" w:hAnsi="Calibri"/>
      <w:color w:val="7B7B7B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">
    <w:name w:val="Light Shading Accent 4"/>
    <w:basedOn w:val="a1"/>
    <w:uiPriority w:val="99"/>
    <w:rsid w:val="000C7C20"/>
    <w:rPr>
      <w:rFonts w:ascii="Calibri" w:eastAsia="Times New Roman" w:hAnsi="Calibri"/>
      <w:color w:val="BF8F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">
    <w:name w:val="Light Shading Accent 5"/>
    <w:basedOn w:val="a1"/>
    <w:uiPriority w:val="99"/>
    <w:rsid w:val="000C7C20"/>
    <w:rPr>
      <w:rFonts w:ascii="Calibri" w:eastAsia="Times New Roman" w:hAnsi="Calibri"/>
      <w:color w:val="2F5496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6">
    <w:name w:val="Light Shading Accent 6"/>
    <w:basedOn w:val="a1"/>
    <w:uiPriority w:val="99"/>
    <w:rsid w:val="000C7C20"/>
    <w:rPr>
      <w:rFonts w:ascii="Calibri" w:eastAsia="Times New Roman" w:hAnsi="Calibri"/>
      <w:color w:val="538135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aff3">
    <w:name w:val="Light List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20">
    <w:name w:val="Light List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0">
    <w:name w:val="Light List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0">
    <w:name w:val="Light List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0">
    <w:name w:val="Light List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0">
    <w:name w:val="Light List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4">
    <w:name w:val="Light Grid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21">
    <w:name w:val="Light Grid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1">
    <w:name w:val="Light Grid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1">
    <w:name w:val="Light Grid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1">
    <w:name w:val="Light Grid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61">
    <w:name w:val="Light Grid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11">
    <w:name w:val="Medium Shading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6E6F4"/>
      </w:tcPr>
    </w:tblStylePr>
  </w:style>
  <w:style w:type="table" w:styleId="1-20">
    <w:name w:val="Medium List 1 Accent 2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0DBF0"/>
      </w:tcPr>
    </w:tblStylePr>
  </w:style>
  <w:style w:type="table" w:styleId="1-60">
    <w:name w:val="Medium List 1 Accent 6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DBEBD0"/>
      </w:tcPr>
    </w:tblStylePr>
  </w:style>
  <w:style w:type="table" w:styleId="2a">
    <w:name w:val="Medium List 2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1-21">
    <w:name w:val="Medium Grid 1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1-61">
    <w:name w:val="Medium Grid 1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table" w:styleId="2b">
    <w:name w:val="Medium Grid 2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rFonts w:cs="Times New Roman"/>
        <w:b/>
        <w:bCs/>
        <w:color w:val="000000"/>
      </w:rPr>
      <w:tblPr/>
      <w:tcPr>
        <w:shd w:val="clear" w:color="auto" w:fill="EEF5FB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rFonts w:cs="Times New Roman"/>
        <w:b/>
        <w:bCs/>
        <w:color w:val="000000"/>
      </w:rPr>
      <w:tblPr/>
      <w:tcPr>
        <w:shd w:val="clear" w:color="auto" w:fill="FDF2EA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6F6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rFonts w:cs="Times New Roman"/>
        <w:b/>
        <w:bCs/>
        <w:color w:val="000000"/>
      </w:rPr>
      <w:tblPr/>
      <w:tcPr>
        <w:shd w:val="clear" w:color="auto" w:fill="FFF8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rFonts w:cs="Times New Roman"/>
        <w:b/>
        <w:bCs/>
        <w:color w:val="000000"/>
      </w:rPr>
      <w:tblPr/>
      <w:tcPr>
        <w:shd w:val="clear" w:color="auto" w:fill="ECF1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99"/>
    <w:rsid w:val="000C7C20"/>
    <w:rPr>
      <w:rFonts w:ascii="Calibri Light" w:eastAsia="Times New Roman" w:hAnsi="Calibri Light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0F7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7">
    <w:name w:val="Medium Grid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2">
    <w:name w:val="Medium Grid 3 Accent 2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6">
    <w:name w:val="Medium Grid 3 Accent 6"/>
    <w:basedOn w:val="a1"/>
    <w:uiPriority w:val="99"/>
    <w:rsid w:val="000C7C20"/>
    <w:rPr>
      <w:rFonts w:ascii="Calibri" w:eastAsia="Times New Roman" w:hAnsi="Calibri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aff5">
    <w:name w:val="Dark List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5B9BD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22">
    <w:name w:val="Dark List Accent 2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ED7D3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A5A5A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FFC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4472C4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62">
    <w:name w:val="Dark List Accent 6"/>
    <w:basedOn w:val="a1"/>
    <w:uiPriority w:val="99"/>
    <w:rsid w:val="000C7C20"/>
    <w:rPr>
      <w:rFonts w:ascii="Calibri" w:eastAsia="Times New Roman" w:hAnsi="Calibri"/>
      <w:color w:val="FFFFFF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70AD47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aff6">
    <w:name w:val="Colorful Shading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3">
    <w:name w:val="Colorful Shading Accent 1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3">
    <w:name w:val="Colorful Shading Accent 2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rPr>
        <w:rFonts w:cs="Times New Roman"/>
      </w:rPr>
      <w:tblPr/>
      <w:tcPr>
        <w:shd w:val="clear" w:color="auto" w:fill="F7CAAC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3">
    <w:name w:val="Colorful Shading Accent 3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rPr>
        <w:rFonts w:cs="Times New Roman"/>
      </w:rPr>
      <w:tblPr/>
      <w:tcPr>
        <w:shd w:val="clear" w:color="auto" w:fill="DBDBDB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3">
    <w:name w:val="Colorful Shading Accent 4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rPr>
        <w:rFonts w:cs="Times New Roman"/>
      </w:rPr>
      <w:tblPr/>
      <w:tcPr>
        <w:shd w:val="clear" w:color="auto" w:fill="FFE599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3">
    <w:name w:val="Colorful Shading Accent 5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rPr>
        <w:rFonts w:cs="Times New Roman"/>
      </w:rPr>
      <w:tblPr/>
      <w:tcPr>
        <w:shd w:val="clear" w:color="auto" w:fill="B4C6E7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3">
    <w:name w:val="Colorful Shading Accent 6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rPr>
        <w:rFonts w:cs="Times New Roman"/>
      </w:rPr>
      <w:tblPr/>
      <w:tcPr>
        <w:shd w:val="clear" w:color="auto" w:fill="C5E0B3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f7">
    <w:name w:val="Colorful List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4">
    <w:name w:val="Colorful List Accent 1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EEF5FB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</w:style>
  <w:style w:type="table" w:styleId="-24">
    <w:name w:val="Colorful List Accent 2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FDF2EA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BE4D5"/>
      </w:tcPr>
    </w:tblStylePr>
  </w:style>
  <w:style w:type="table" w:styleId="-34">
    <w:name w:val="Colorful List Accent 3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F6F6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rFonts w:cs="Times New Roman"/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DEDED"/>
      </w:tcPr>
    </w:tblStylePr>
  </w:style>
  <w:style w:type="table" w:styleId="-44">
    <w:name w:val="Colorful List Accent 4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FFF8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rFonts w:cs="Times New Roman"/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F2CC"/>
      </w:tcPr>
    </w:tblStylePr>
  </w:style>
  <w:style w:type="table" w:styleId="-54">
    <w:name w:val="Colorful List Accent 5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ECF1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rFonts w:cs="Times New Roman"/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-64">
    <w:name w:val="Colorful List Accent 6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</w:tblPr>
    <w:tcPr>
      <w:shd w:val="clear" w:color="auto" w:fill="F0F7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rFonts w:cs="Times New Roman"/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E2EFD9"/>
      </w:tcPr>
    </w:tblStylePr>
  </w:style>
  <w:style w:type="table" w:styleId="aff8">
    <w:name w:val="Colorful Grid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5">
    <w:name w:val="Colorful Grid Accent 1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</w:rPr>
      <w:tblPr/>
      <w:tcPr>
        <w:shd w:val="clear" w:color="auto" w:fill="BDD6EE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DD6EE"/>
      </w:tcPr>
    </w:tblStylePr>
    <w:tblStylePr w:type="firstCol">
      <w:rPr>
        <w:rFonts w:cs="Times New Roman"/>
        <w:color w:val="FFFFFF"/>
      </w:rPr>
      <w:tblPr/>
      <w:tcPr>
        <w:shd w:val="clear" w:color="auto" w:fill="2E74B5"/>
      </w:tcPr>
    </w:tblStylePr>
    <w:tblStylePr w:type="lastCol">
      <w:rPr>
        <w:rFonts w:cs="Times New Roman"/>
        <w:color w:val="FFFFFF"/>
      </w:rPr>
      <w:tblPr/>
      <w:tcPr>
        <w:shd w:val="clear" w:color="auto" w:fill="2E74B5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-25">
    <w:name w:val="Colorful Grid Accent 2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rFonts w:cs="Times New Roman"/>
        <w:b/>
        <w:bCs/>
      </w:rPr>
      <w:tblPr/>
      <w:tcPr>
        <w:shd w:val="clear" w:color="auto" w:fill="F7CAA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7CAAC"/>
      </w:tcPr>
    </w:tblStylePr>
    <w:tblStylePr w:type="firstCol">
      <w:rPr>
        <w:rFonts w:cs="Times New Roman"/>
        <w:color w:val="FFFFFF"/>
      </w:rPr>
      <w:tblPr/>
      <w:tcPr>
        <w:shd w:val="clear" w:color="auto" w:fill="C45911"/>
      </w:tcPr>
    </w:tblStylePr>
    <w:tblStylePr w:type="lastCol">
      <w:rPr>
        <w:rFonts w:cs="Times New Roman"/>
        <w:color w:val="FFFFFF"/>
      </w:rPr>
      <w:tblPr/>
      <w:tcPr>
        <w:shd w:val="clear" w:color="auto" w:fill="C45911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-35">
    <w:name w:val="Colorful Grid Accent 3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rFonts w:cs="Times New Roman"/>
        <w:b/>
        <w:bCs/>
      </w:rPr>
      <w:tblPr/>
      <w:tcPr>
        <w:shd w:val="clear" w:color="auto" w:fill="DBDBDB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BDBDB"/>
      </w:tcPr>
    </w:tblStylePr>
    <w:tblStylePr w:type="firstCol">
      <w:rPr>
        <w:rFonts w:cs="Times New Roman"/>
        <w:color w:val="FFFFFF"/>
      </w:rPr>
      <w:tblPr/>
      <w:tcPr>
        <w:shd w:val="clear" w:color="auto" w:fill="7B7B7B"/>
      </w:tcPr>
    </w:tblStylePr>
    <w:tblStylePr w:type="lastCol">
      <w:rPr>
        <w:rFonts w:cs="Times New Roman"/>
        <w:color w:val="FFFFFF"/>
      </w:rPr>
      <w:tblPr/>
      <w:tcPr>
        <w:shd w:val="clear" w:color="auto" w:fill="7B7B7B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5">
    <w:name w:val="Colorful Grid Accent 4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rFonts w:cs="Times New Roman"/>
        <w:b/>
        <w:bCs/>
      </w:rPr>
      <w:tblPr/>
      <w:tcPr>
        <w:shd w:val="clear" w:color="auto" w:fill="FFE5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FE599"/>
      </w:tcPr>
    </w:tblStylePr>
    <w:tblStylePr w:type="firstCol">
      <w:rPr>
        <w:rFonts w:cs="Times New Roman"/>
        <w:color w:val="FFFFFF"/>
      </w:rPr>
      <w:tblPr/>
      <w:tcPr>
        <w:shd w:val="clear" w:color="auto" w:fill="BF8F00"/>
      </w:tcPr>
    </w:tblStylePr>
    <w:tblStylePr w:type="lastCol">
      <w:rPr>
        <w:rFonts w:cs="Times New Roman"/>
        <w:color w:val="FFFFFF"/>
      </w:rPr>
      <w:tblPr/>
      <w:tcPr>
        <w:shd w:val="clear" w:color="auto" w:fill="BF8F00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-55">
    <w:name w:val="Colorful Grid Accent 5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rFonts w:cs="Times New Roman"/>
        <w:b/>
        <w:bCs/>
      </w:rPr>
      <w:tblPr/>
      <w:tcPr>
        <w:shd w:val="clear" w:color="auto" w:fill="B4C6E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4C6E7"/>
      </w:tcPr>
    </w:tblStylePr>
    <w:tblStylePr w:type="firstCol">
      <w:rPr>
        <w:rFonts w:cs="Times New Roman"/>
        <w:color w:val="FFFFFF"/>
      </w:rPr>
      <w:tblPr/>
      <w:tcPr>
        <w:shd w:val="clear" w:color="auto" w:fill="2F5496"/>
      </w:tcPr>
    </w:tblStylePr>
    <w:tblStylePr w:type="lastCol">
      <w:rPr>
        <w:rFonts w:cs="Times New Roman"/>
        <w:color w:val="FFFFFF"/>
      </w:rPr>
      <w:tblPr/>
      <w:tcPr>
        <w:shd w:val="clear" w:color="auto" w:fill="2F5496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-65">
    <w:name w:val="Colorful Grid Accent 6"/>
    <w:basedOn w:val="a1"/>
    <w:uiPriority w:val="99"/>
    <w:rsid w:val="000C7C20"/>
    <w:rPr>
      <w:rFonts w:ascii="Calibri" w:eastAsia="Times New Roman" w:hAnsi="Calibri"/>
      <w:color w:val="000000"/>
      <w:kern w:val="0"/>
      <w:sz w:val="20"/>
      <w:szCs w:val="20"/>
      <w:lang w:val="en-US" w:eastAsia="ru-RU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rFonts w:cs="Times New Roman"/>
        <w:b/>
        <w:bCs/>
      </w:rPr>
      <w:tblPr/>
      <w:tcPr>
        <w:shd w:val="clear" w:color="auto" w:fill="C5E0B3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5E0B3"/>
      </w:tcPr>
    </w:tblStylePr>
    <w:tblStylePr w:type="firstCol">
      <w:rPr>
        <w:rFonts w:cs="Times New Roman"/>
        <w:color w:val="FFFFFF"/>
      </w:rPr>
      <w:tblPr/>
      <w:tcPr>
        <w:shd w:val="clear" w:color="auto" w:fill="538135"/>
      </w:tcPr>
    </w:tblStylePr>
    <w:tblStylePr w:type="lastCol">
      <w:rPr>
        <w:rFonts w:cs="Times New Roman"/>
        <w:color w:val="FFFFFF"/>
      </w:rPr>
      <w:tblPr/>
      <w:tcPr>
        <w:shd w:val="clear" w:color="auto" w:fill="538135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character" w:customStyle="1" w:styleId="ad">
    <w:name w:val="Абзац списка Знак"/>
    <w:link w:val="ac"/>
    <w:uiPriority w:val="34"/>
    <w:locked/>
    <w:rsid w:val="000C7C20"/>
    <w:rPr>
      <w:rFonts w:ascii="Calibri" w:eastAsia="Times New Roman" w:hAnsi="Calibri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2022-12-20T15:06:00Z</dcterms:created>
  <dcterms:modified xsi:type="dcterms:W3CDTF">2022-12-21T12:51:00Z</dcterms:modified>
</cp:coreProperties>
</file>